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581501" name="595cd400-f34a-11ef-b909-5b5367542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198725" name="595cd400-f34a-11ef-b909-5b5367542f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5172324" name="7af11920-f357-11ef-91ea-13487f31b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489505" name="7af11920-f357-11ef-91ea-13487f31be3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9467270" name="dfb08480-f416-11ef-9aea-1901e15aa7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279631" name="dfb08480-f416-11ef-9aea-1901e15aa72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4952054" name="3be972d0-f42f-11ef-b5f6-457d374fb7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576879" name="3be972d0-f42f-11ef-b5f6-457d374fb74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9445737" name="eeb1d2b0-f34c-11ef-8400-3f4b94cba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522518" name="eeb1d2b0-f34c-11ef-8400-3f4b94cbad1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7367552" name="0eba48b0-f34f-11ef-a2c2-77bc8a719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43215" name="0eba48b0-f34f-11ef-a2c2-77bc8a71953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265908" name="d66a9590-f34f-11ef-9e49-0b75ed3b5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76815" name="d66a9590-f34f-11ef-9e49-0b75ed3b54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3052937" name="e3802d60-f356-11ef-b1e3-4f330e223f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218585" name="e3802d60-f356-11ef-b1e3-4f330e223f1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645745" name="f707f460-f358-11ef-8bb1-65c5da67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347976" name="f707f460-f358-11ef-8bb1-65c5da67138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4602750" name="54c704f0-f35a-11ef-8b72-1d6052d304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978601" name="54c704f0-f35a-11ef-8b72-1d6052d3042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74 links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864392" name="b60af680-f35b-11ef-9d93-6be94bfe78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296100" name="b60af680-f35b-11ef-9d93-6be94bfe785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0954027" name="75c10a10-f360-11ef-be4d-49930df7cf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994790" name="75c10a10-f360-11ef-be4d-49930df7cfb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5718146" name="721b48b0-f362-11ef-9a51-fb89763aac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200755" name="721b48b0-f362-11ef-9a51-fb89763aace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2036933" name="7a15a4e0-f365-11ef-ae50-ed3ff6b735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72303" name="7a15a4e0-f365-11ef-ae50-ed3ff6b735a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447592" name="cafaf480-f367-11ef-b333-014837602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248493" name="cafaf480-f367-11ef-b333-01483760236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733027" name="7cc9dfb0-f376-11ef-af67-e5f128cb1b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28419" name="7cc9dfb0-f376-11ef-af67-e5f128cb1b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423818" name="10a3f3a0-f378-11ef-b4cf-d9a3104eec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448460" name="10a3f3a0-f378-11ef-b4cf-d9a3104eecf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9429261" name="f7a0f280-f378-11ef-bab8-7113c06cc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233549" name="f7a0f280-f378-11ef-bab8-7113c06cc93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8221403" name="b78832c0-f37e-11ef-a6a8-690d0bca6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096899" name="b78832c0-f37e-11ef-a6a8-690d0bca665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8945837" name="3f1e6f10-f37f-11ef-9c6d-c3b02a2209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649323" name="3f1e6f10-f37f-11ef-9c6d-c3b02a2209a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154042" name="ad7a34a0-f382-11ef-9b09-e521e1378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700062" name="ad7a34a0-f382-11ef-9b09-e521e13782a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7393059" name="6687b5d0-f383-11ef-9208-0781921ad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364890" name="6687b5d0-f383-11ef-9208-0781921adb4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9185932" name="c8aad840-f38e-11ef-ac14-0f4cdf235d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066999" name="c8aad840-f38e-11ef-ac14-0f4cdf235d9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6292148" name="051df810-f417-11ef-8249-15f7e137db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110879" name="051df810-f417-11ef-8249-15f7e137db2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844932" name="c358a450-f41d-11ef-8724-ef4008880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993554" name="c358a450-f41d-11ef-8724-ef400888001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361634" name="061fd380-f41e-11ef-a57c-5f021c4da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869332" name="061fd380-f41e-11ef-a57c-5f021c4da8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7341380" name="de2afe80-f42d-11ef-acfa-c19eddc0e1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013974" name="de2afe80-f42d-11ef-acfa-c19eddc0e1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9187606" name="d96c7a20-f42f-11ef-9c00-f19943a41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262189" name="d96c7a20-f42f-11ef-9c00-f19943a416d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1487645" name="1c22b960-f430-11ef-ab9e-a70cd1df27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318825" name="1c22b960-f430-11ef-ab9e-a70cd1df276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3883450" name="1fbefd80-f431-11ef-bd2f-efcb47e20c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248934" name="1fbefd80-f431-11ef-bd2f-efcb47e20cd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975347" name="2f830c20-f43b-11ef-832b-25f74389a0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779238" name="2f830c20-f43b-11ef-832b-25f74389a02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3691363" name="37a9b300-f43f-11ef-a063-7dff28e5a2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54155" name="37a9b300-f43f-11ef-a063-7dff28e5a2a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5170684" name="c4254de0-f443-11ef-99fb-7742e18439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878718" name="c4254de0-f443-11ef-99fb-7742e18439a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61932" name="1c63fa90-f450-11ef-94f7-0f0d2f541c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405731" name="1c63fa90-f450-11ef-94f7-0f0d2f541c4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9281447" name="9e5e0ea0-f450-11ef-bc59-a39543e884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06152" name="9e5e0ea0-f450-11ef-bc59-a39543e884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7984158" name="080510a0-f452-11ef-87ca-e15516c9b1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932218" name="080510a0-f452-11ef-87ca-e15516c9b11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6861657" name="167e1e20-f45b-11ef-a43b-9b6b8871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237382" name="167e1e20-f45b-11ef-a43b-9b6b887128a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1119691" name="f9899020-f45e-11ef-905d-cfc7296d41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833162" name="f9899020-f45e-11ef-905d-cfc7296d418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3728850" name="27a411f0-f34d-11ef-9bdc-5be58a00f9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468118" name="27a411f0-f34d-11ef-9bdc-5be58a00f9b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569530" name="db79a9f0-f358-11ef-81bd-b52075e077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979269" name="db79a9f0-f358-11ef-81bd-b52075e0771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329774" name="99fd06e0-f37e-11ef-bccf-4f7603cb5a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86097" name="99fd06e0-f37e-11ef-bccf-4f7603cb5a4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7191228" name="a366b5d0-f416-11ef-b990-f911acec9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05698" name="a366b5d0-f416-11ef-b990-f911acec93b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0620936" name="26a60730-f42f-11ef-9d15-7fc6630331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76452" name="26a60730-f42f-11ef-9d15-7fc66303310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531037" name="c701d000-f43a-11ef-94d6-3f89a1714d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666497" name="c701d000-f43a-11ef-94d6-3f89a1714d4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128377" name="632efd70-f34d-11ef-8781-e5dc55d80c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380232" name="632efd70-f34d-11ef-8781-e5dc55d80c9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0009014" name="03ad1c50-f34e-11ef-95ed-8990235f42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355100" name="03ad1c50-f34e-11ef-95ed-8990235f427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 /Gang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730622" name="a36a66c0-f34f-11ef-9ec2-a35e31ff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870784" name="a36a66c0-f34f-11ef-9ec2-a35e31ffa2f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013791" name="00caaaf0-f350-11ef-b73d-95fdc9fe20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94797" name="00caaaf0-f350-11ef-b73d-95fdc9fe200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7200823" name="2701d2f0-f357-11ef-b333-bbc115f6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732974" name="2701d2f0-f357-11ef-b333-bbc115f648d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9943939" name="15c90830-f359-11ef-8c06-c5b0c56121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833366" name="15c90830-f359-11ef-8c06-c5b0c56121c5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747276" name="f9dbf490-f35b-11ef-8d99-51b94e6818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191699" name="f9dbf490-f35b-11ef-8d99-51b94e681856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5418124" name="9ccfaa80-f360-11ef-b1c2-45f555da69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793809" name="9ccfaa80-f360-11ef-b1c2-45f555da6986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4947498" name="94a4d630-f362-11ef-ad44-cf4620a70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925218" name="94a4d630-f362-11ef-ad44-cf4620a7067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8730876" name="9e2c6210-f365-11ef-9deb-e907ad8ea5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91828" name="9e2c6210-f365-11ef-9deb-e907ad8ea5a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9267691" name="e770dfd0-f367-11ef-9d9a-ef435e0234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971903" name="e770dfd0-f367-11ef-9d9a-ef435e02343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0519325" name="96f2a6b0-f376-11ef-9847-cd08a5158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192192" name="96f2a6b0-f376-11ef-9847-cd08a51587f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7078292" name="e7378d10-f377-11ef-a2d9-c180122dc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56889" name="e7378d10-f377-11ef-a2d9-c180122dcadb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6456657" name="9f48d3f0-f378-11ef-91aa-93145fe3bc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519079" name="9f48d3f0-f378-11ef-91aa-93145fe3bc2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5183736" name="1382b420-f379-11ef-a073-316def046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940768" name="1382b420-f379-11ef-a073-316def04631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2879107" name="0b0d5760-f37d-11ef-854f-8fc3b3b162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931031" name="0b0d5760-f37d-11ef-854f-8fc3b3b162a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4991289" name="1d2b6a50-f381-11ef-8e14-295d05c30e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506021" name="1d2b6a50-f381-11ef-8e14-295d05c30ef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2838718" name="d02c0aa0-f382-11ef-8654-51aed1374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845255" name="d02c0aa0-f382-11ef-8654-51aed13749f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3890862" name="0e815530-f38d-11ef-8068-ad3b7546f0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409486" name="0e815530-f38d-11ef-8068-ad3b7546f01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7341916" name="fd524e70-f38e-11ef-a2bb-1b52cb5234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491293" name="fd524e70-f38e-11ef-a2bb-1b52cb5234b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0453216" name="24129f00-f417-11ef-9561-419cce2b1c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435890" name="24129f00-f417-11ef-9561-419cce2b1c90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8807126" name="1b923e60-f41e-11ef-9285-83a1d1efae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442522" name="1b923e60-f41e-11ef-9285-83a1d1efae1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2155311" name="ca6a8960-f42d-11ef-a698-27bd6c26e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867607" name="ca6a8960-f42d-11ef-a698-27bd6c26eb03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942203" name="f1d8c410-f42f-11ef-a70f-d718bd2a7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822051" name="f1d8c410-f42f-11ef-a70f-d718bd2a768f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2504210" name="5a2b2800-f430-11ef-8e9c-15eee85bb6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142213" name="5a2b2800-f430-11ef-8e9c-15eee85bb62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1082044" name="423dd110-f43b-11ef-94e8-195ff6bf0a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106669" name="423dd110-f43b-11ef-94e8-195ff6bf0ac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6249852" name="4c4d3520-f43f-11ef-8932-118d5f3e8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666438" name="4c4d3520-f43f-11ef-8932-118d5f3e88a9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7252452" name="d74eda30-f443-11ef-b691-c3a6ceed70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38499" name="d74eda30-f443-11ef-b691-c3a6ceed70e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4922073" name="3bb7ff90-f450-11ef-8f7c-b34965df28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69917" name="3bb7ff90-f450-11ef-8f7c-b34965df2878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1652196" name="c9dcda70-f450-11ef-8451-9158d19e48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324791" name="c9dcda70-f450-11ef-8451-9158d19e48d3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289527" name="cf041540-f45a-11ef-bd3d-c5f1bbaff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02465" name="cf041540-f45a-11ef-bd3d-c5f1bbaff76f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6057484" name="2bbf18c0-f45b-11ef-ac03-eda733e8d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559779" name="2bbf18c0-f45b-11ef-ac03-eda733e8d89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498434" name="0ecc8690-f45f-11ef-a3be-41f7ac71f6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037844" name="0ecc8690-f45f-11ef-a3be-41f7ac71f679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2.OG-4.OG</w:t>
            </w:r>
          </w:p>
          <w:p>
            <w:pPr>
              <w:spacing w:before="0" w:after="0" w:line="240" w:lineRule="auto"/>
            </w:pPr>
            <w:r>
              <w:t>Treppenuntersicht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741910" name="f4cc4ed0-f461-11ef-a405-5b4c8ce58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486875" name="f4cc4ed0-f461-11ef-a405-5b4c8ce5809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1587048" name="b2068da0-f34d-11ef-8463-27dbabf06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88804" name="b2068da0-f34d-11ef-8463-27dbabf0630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155101" name="4fe51e40-f355-11ef-9493-3599fdd45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39825" name="4fe51e40-f355-11ef-9493-3599fdd45d44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1358939" name="f6e709a0-f37e-11ef-82b6-b1a179a2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76157" name="f6e709a0-f37e-11ef-82b6-b1a179a236f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7082347" name="ea94bd60-f41d-11ef-b1ee-47cab8663a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033251" name="ea94bd60-f41d-11ef-b1ee-47cab8663ad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3644981" name="65c62da0-f34e-11ef-a94c-b9d4f979e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625928" name="65c62da0-f34e-11ef-a94c-b9d4f979e63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 /Gang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4418159" name="368d71a0-f34f-11ef-97a2-0dac28083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54533" name="368d71a0-f34f-11ef-97a2-0dac280839cc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926965" name="ccc05d20-f365-11ef-9667-591a1956cf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737221" name="ccc05d20-f365-11ef-9667-591a1956cf95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Zimmer/ 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8045709" name="428ddcf0-f427-11ef-aac1-1d4521871b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025799" name="428ddcf0-f427-11ef-aac1-1d4521871b0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6445863" name="e85dfce0-f441-11ef-a2b5-5f9b2404a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351360" name="e85dfce0-f441-11ef-a2b5-5f9b2404a9b9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Zimmer/Wohnzimmer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5320080" name="eb89fd90-f443-11ef-8cf6-fb4bfc5129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36676" name="eb89fd90-f443-11ef-8cf6-fb4bfc512963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Balkonnische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1611746" name="4bedf040-f351-11ef-8366-3f9a90fe34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09587" name="4bedf040-f351-11ef-8366-3f9a90fe3491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Balkonnische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6810491" name="aee0e190-f427-11ef-abae-37990feaf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151974" name="aee0e190-f427-11ef-abae-37990feafbe5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1000555" name="952eaf60-f351-11ef-81f1-e1a7f8b0e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494520" name="952eaf60-f351-11ef-81f1-e1a7f8b0e9c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227581" name="e03de5e0-f462-11ef-bb22-0d6a383a2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930136" name="e03de5e0-f462-11ef-bb22-0d6a383a260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923063" name="041995e0-f463-11ef-9c46-97cfcc1b11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709993" name="041995e0-f463-11ef-9c46-97cfcc1b115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8614402" name="1c4ddfe0-f463-11ef-b35d-fb15d83861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91466" name="1c4ddfe0-f463-11ef-b35d-fb15d8386131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7805454" name="31d00940-f352-11ef-80c5-6b4f03171f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47702" name="31d00940-f352-11ef-80c5-6b4f03171f07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alte Herde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Brandschutzplatte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1434598" name="da7e41b0-f352-11ef-8c81-a56f17cb3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539579" name="da7e41b0-f352-11ef-8c81-a56f17cb3af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74 rechts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0959371" name="e5691900-f353-11ef-9614-eb0e0170db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745538" name="e5691900-f353-11ef-9614-eb0e0170db5f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2600004" name="bc1e0b30-f355-11ef-b259-cde0a342e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741414" name="bc1e0b30-f355-11ef-b259-cde0a342e1f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  <w:p>
            <w:pPr>
              <w:spacing w:before="0" w:after="0" w:line="240" w:lineRule="auto"/>
            </w:pPr>
            <w:r>
              <w:t>jede Küche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111040" name="24199c90-f356-11ef-a699-758226887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949563" name="24199c90-f356-11ef-a699-758226887b78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7198189" name="068217d0-f35a-11ef-a361-17fa864fa2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740235" name="068217d0-f35a-11ef-a361-17fa864fa240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ganzes Gebäude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innen-, aussen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738550" name="9b34cdf0-f35a-11ef-a2ee-3bdfbc7bd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021172" name="9b34cdf0-f35a-11ef-a2ee-3bdfbc7bd0a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alle Fensterrahmen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7184501" name="c77662a0-f35c-11ef-9084-f963310d6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107672" name="c77662a0-f35c-11ef-9084-f963310d6fa1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135826" name="2dc04c60-f35d-11ef-a270-87ef617364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491200" name="2dc04c60-f35d-11ef-a270-87ef6173643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481063" name="3568fb90-f35f-11ef-b8b7-f50e544449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794676" name="3568fb90-f35f-11ef-b8b7-f50e5444493c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9488787" name="6bb75710-f377-11ef-a543-7fb9188460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957165" name="6bb75710-f377-11ef-a543-7fb918846017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577048" name="879ae0d0-f450-11ef-9647-834df0ae7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451113" name="879ae0d0-f450-11ef-9647-834df0ae75e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4832823" name="a5555390-f35f-11ef-b6f7-d53885445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05691" name="a5555390-f35f-11ef-b6f7-d538854451e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0981657" name="c986fee0-f377-11ef-8233-e91eb90f3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195307" name="c986fee0-f377-11ef-8233-e91eb90f3567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1662461" name="ef100950-f43e-11ef-bea0-c3a892fb3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605688" name="ef100950-f43e-11ef-bea0-c3a892fb317c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 Vinyl mit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0528710" name="628db5b0-f450-11ef-8319-a5d7fdd13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914953" name="628db5b0-f450-11ef-8319-a5d7fdd13e89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braun-rot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Alle Balkongeländer</w:t>
            </w:r>
          </w:p>
          <w:p>
            <w:pPr>
              <w:spacing w:before="0" w:after="0" w:line="240" w:lineRule="auto"/>
            </w:pPr>
            <w:r>
              <w:t>1.-4.OG</w:t>
            </w:r>
          </w:p>
        </w:tc>
        <w:tc>
          <w:p>
            <w:pPr>
              <w:spacing w:before="0" w:after="0" w:line="240" w:lineRule="auto"/>
            </w:pPr>
            <w:r>
              <w:t>Balkonbrüstung und Blumentöpfe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1712454" name="d9b8ed80-f360-11ef-a1b5-5de94d0b74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719993" name="d9b8ed80-f360-11ef-a1b5-5de94d0b74af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Elektrotableau in Wandschrank</w:t>
            </w:r>
          </w:p>
          <w:p>
            <w:pPr>
              <w:spacing w:before="0" w:after="0" w:line="240" w:lineRule="auto"/>
            </w:pPr>
            <w:r>
              <w:t>jede Wohnung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937019" name="fae7bb10-f362-11ef-8e01-416b79c76e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62063" name="fae7bb10-f362-11ef-8e01-416b79c76e44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Elekrroisolationsrohre</w:t>
            </w:r>
          </w:p>
        </w:tc>
        <w:tc>
          <w:p>
            <w:pPr>
              <w:spacing w:before="0" w:after="0" w:line="240" w:lineRule="auto"/>
            </w:pPr>
            <w:r>
              <w:t>bleihaltige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9567061" name="33642e10-f363-11ef-8db6-87c891ad7d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80951" name="33642e10-f363-11ef-8db6-87c891ad7d15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Gussasphalt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204774" name="883d3b30-f367-11ef-95f5-1fb6edf82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667285" name="883d3b30-f367-11ef-95f5-1fb6edf82e13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Unterlagsboden</w:t>
            </w:r>
          </w:p>
        </w:tc>
        <w:tc>
          <w:p>
            <w:pPr>
              <w:spacing w:before="0" w:after="0" w:line="240" w:lineRule="auto"/>
            </w:pPr>
            <w:r>
              <w:t>Gussasphalt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8920053" name="206f99d0-f376-11ef-8f63-2544262308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60515" name="206f99d0-f376-11ef-8f63-2544262308d0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mit Sockelleim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9558264" name="9f4e47a0-f377-11ef-b9c2-295fc93a5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347272" name="9f4e47a0-f377-11ef-b9c2-295fc93a565b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Klinkerplatten und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327162" name="b1f84a10-f37f-11ef-a0da-13dab7a88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28583" name="b1f84a10-f37f-11ef-a0da-13dab7a88777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>Wurde vom Mieter selbst gemacht 2000, vorher war ein Linoleum braun-rot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6363125" name="401e0390-f365-11ef-8f91-ef325b8c2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689363" name="401e0390-f365-11ef-8f91-ef325b8c2e6d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Wandverkleidung</w:t>
            </w:r>
          </w:p>
        </w:tc>
        <w:tc>
          <w:p>
            <w:pPr>
              <w:spacing w:before="0" w:after="0" w:line="240" w:lineRule="auto"/>
            </w:pPr>
            <w:r>
              <w:t>Gipsplatte mit Spachtelnasse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458975" name="41effa10-f389-11ef-9939-0f8868744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88955" name="41effa10-f389-11ef-9939-0f886874443b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Fensterleibung Fassade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498668" name="4bc65420-f38a-11ef-9122-ef1d7ebac8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302474" name="4bc65420-f38a-11ef-9122-ef1d7ebac82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Estrich</w:t>
            </w:r>
          </w:p>
        </w:tc>
        <w:tc>
          <w:p>
            <w:pPr>
              <w:spacing w:before="0" w:after="0" w:line="240" w:lineRule="auto"/>
            </w:pPr>
            <w:r>
              <w:t>Estrichfenster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472782" name="af2e0580-f38a-11ef-9648-9b9f2238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14145" name="af2e0580-f38a-11ef-9648-9b9f22387058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55360" name="677dbf80-f38c-11ef-a237-2545af7394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00882" name="677dbf80-f38c-11ef-a237-2545af73944d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9104063" name="7a1fd6e0-f38d-11ef-8122-1fd5bbac21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792574" name="7a1fd6e0-f38d-11ef-8122-1fd5bbac2105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UG-1.OG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Sockelplatten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935396" name="391de1e0-f38e-11ef-8f27-b1af12af4e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731280" name="391de1e0-f38e-11ef-8f27-b1af12af4e19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Kellerfenster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359800" name="8dc79e70-f38e-11ef-853b-8900da06b5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35669" name="8dc79e70-f38e-11ef-853b-8900da06b5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78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Wasserrohre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8423077" name="18b03a10-f38f-11ef-b3e5-43ea2fedad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854797" name="18b03a10-f38f-11ef-b3e5-43ea2fedada6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Balkon</w:t>
            </w:r>
          </w:p>
        </w:tc>
        <w:tc>
          <w:p>
            <w:pPr>
              <w:spacing w:before="0" w:after="0" w:line="240" w:lineRule="auto"/>
            </w:pPr>
            <w:r>
              <w:t>Balkonboden</w:t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9431602" name="ef07c6c0-f450-11ef-94a5-13b34f520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171041" name="ef07c6c0-f450-11ef-94a5-13b34f520a80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1531553" name="b0339820-f45a-11ef-9b1a-bd22fc9bb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658627" name="b0339820-f45a-11ef-9b1a-bd22fc9bb4fc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pink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129308" name="e92673a0-f45a-11ef-ab00-b1e266afc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128142" name="e92673a0-f45a-11ef-ab00-b1e266afc68f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zweite 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433877" name="65128ad0-f45b-11ef-8c17-33dd3029c0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739814" name="65128ad0-f45b-11ef-8c17-33dd3029c0a3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Wohnzimmerdecke DG</w:t>
            </w:r>
          </w:p>
        </w:tc>
        <w:tc>
          <w:p>
            <w:pPr>
              <w:spacing w:before="0" w:after="0" w:line="240" w:lineRule="auto"/>
            </w:pPr>
            <w:r>
              <w:t>Holzfaserplatte inkl. Kleber und Deckenputz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7710841" name="edea95f0-f45b-11ef-bcac-6debc54ef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38453" name="edea95f0-f45b-11ef-bcac-6debc54ef87d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Bodenaufbau ab Parkett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5369044" name="1575a770-f45e-11ef-878c-d57699e390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371665" name="1575a770-f45e-11ef-878c-d57699e39037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2.OG-4.OG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3273316" name="275af720-f462-11ef-a528-375efac58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692402" name="275af720-f462-11ef-a528-375efac582bc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Zwischenboden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26884500" name="74d652b0-f462-11ef-ad21-a96ea4a6b7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953324" name="74d652b0-f462-11ef-ad21-a96ea4a6b77b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8537396" name="30f1eb00-f362-11ef-a624-2bcb124d2b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81444" name="30f1eb00-f362-11ef-a624-2bcb124d2bae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8355619" name="7bf249b0-f44d-11ef-af79-39fb14f32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677112" name="7bf249b0-f44d-11ef-af79-39fb14f3234c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5785850" name="f30a58b0-f44f-11ef-a366-c9a4ccd7e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748929" name="f30a58b0-f44f-11ef-a366-c9a4ccd7e770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74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5699063" name="41503970-f34e-11ef-8656-b7fa9b5883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76279" name="41503970-f34e-11ef-8656-b7fa9b5883dd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74 links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Wohnzimmer/ 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040359" name="14c89d40-f35b-11ef-90d0-b70e8982c9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190739" name="14c89d40-f35b-11ef-90d0-b70e8982c93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76 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9625186" name="b0df3f20-f362-11ef-8333-e3cae830c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811707" name="b0df3f20-f362-11ef-8333-e3cae830c431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8969675" name="7203f270-f45a-11ef-9415-ef47a5fa0a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033747" name="7203f270-f45a-11ef-9415-ef47a5fa0a31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989348" name="92704850-f375-11ef-9594-41ad283aa3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381897" name="92704850-f375-11ef-9594-41ad283aa32e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76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8596600" name="d32f7280-f375-11ef-894a-7736e527ad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081888" name="d32f7280-f375-11ef-894a-7736e527adf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VM-55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4113818" name="91a313a0-f37d-11ef-be70-ef4c6cf85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638568" name="91a313a0-f37d-11ef-be70-ef4c6cf85f1d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VM-56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0552645" name="88146230-f382-11ef-97aa-79715f210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314076" name="88146230-f382-11ef-97aa-79715f2106a5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VM-57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2607637" name="fcd9e090-f382-11ef-81af-b1155892c8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780364" name="fcd9e090-f382-11ef-81af-b1155892c820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VM-58</w:t>
            </w:r>
          </w:p>
        </w:tc>
        <w:tc>
          <w:p>
            <w:pPr>
              <w:spacing w:before="0" w:after="0" w:line="240" w:lineRule="auto"/>
            </w:pPr>
            <w:r>
              <w:t>78 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Zimmer/ Wohnzimmer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889902" name="96e79740-f383-11ef-aac4-7d29469eca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023716" name="96e79740-f383-11ef-aac4-7d29469eca4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VM-59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Gang/ 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89574" name="9179c400-f41d-11ef-8dea-177b3de531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843034" name="9179c400-f41d-11ef-8dea-177b3de53174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VM-60</w:t>
            </w:r>
          </w:p>
        </w:tc>
        <w:tc>
          <w:p>
            <w:pPr>
              <w:spacing w:before="0" w:after="0" w:line="240" w:lineRule="auto"/>
            </w:pPr>
            <w:r>
              <w:t>3 links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720281" name="d95bb670-f41d-11ef-9ae5-818fadbb79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935658" name="d95bb670-f41d-11ef-9ae5-818fadbb7981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VM-61</w:t>
            </w:r>
          </w:p>
        </w:tc>
        <w:tc>
          <w:p>
            <w:pPr>
              <w:spacing w:before="0" w:after="0" w:line="240" w:lineRule="auto"/>
            </w:pPr>
            <w:r>
              <w:t>3 rechts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8179285" name="b1360d70-f42d-11ef-a034-e9d2a06ff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119960" name="b1360d70-f42d-11ef-a034-e9d2a06ff897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VM-61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8410035" name="4b3f5de0-f45b-11ef-93a7-ddaa4fb282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18416" name="4b3f5de0-f45b-11ef-93a7-ddaa4fb282ff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VM-62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9851280" name="1279ba70-f43b-11ef-8e3f-8b29e96d6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289523" name="1279ba70-f43b-11ef-8e3f-8b29e96d6e8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VM-62</w:t>
            </w:r>
          </w:p>
        </w:tc>
        <w:tc>
          <w:p>
            <w:pPr>
              <w:spacing w:before="0" w:after="0" w:line="240" w:lineRule="auto"/>
            </w:pPr>
            <w:r>
              <w:t>1 rechts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894393" name="91823bc0-f45a-11ef-bd42-b9bba82d73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703010" name="91823bc0-f45a-11ef-bd42-b9bba82d73de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VM-63</w:t>
            </w:r>
          </w:p>
        </w:tc>
        <w:tc>
          <w:p>
            <w:pPr>
              <w:spacing w:before="0" w:after="0" w:line="240" w:lineRule="auto"/>
            </w:pPr>
            <w:r>
              <w:t>78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4389184" name="1a0b7450-f43f-11ef-973d-695c058e3e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50667" name="1a0b7450-f43f-11ef-973d-695c058e3e9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VM-64</w:t>
            </w:r>
          </w:p>
        </w:tc>
        <w:tc>
          <w:p>
            <w:pPr>
              <w:spacing w:before="0" w:after="0" w:line="240" w:lineRule="auto"/>
            </w:pPr>
            <w:r>
              <w:t>1 links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7030419" name="31bcf490-f451-11ef-825d-11b24a5b25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590673" name="31bcf490-f451-11ef-825d-11b24a5b2540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5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Block 1</w:t>
          </w:r>
        </w:p>
        <w:p>
          <w:pPr>
            <w:spacing w:before="0" w:after="0"/>
          </w:pPr>
          <w:r>
            <w:t>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footer.xml" Type="http://schemas.openxmlformats.org/officeDocument/2006/relationships/footer" Id="rId15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